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BIKE PLAY BMW – Firmware Update Instructions</w:t>
      </w:r>
    </w:p>
    <w:p>
      <w:pPr>
        <w:pStyle w:val="Heading2"/>
      </w:pPr>
      <w:r>
        <w:t>English</w:t>
      </w:r>
    </w:p>
    <w:p>
      <w:r>
        <w:t>Step 1: Insert the TF card into the BIKE PLAY BMW.</w:t>
        <w:br/>
        <w:br/>
        <w:t>Step 2: Turn on the BIKE PLAY BMW and format the TF card. To access the formatting function, you must first enable the “CAMERAS” function.</w:t>
        <w:br/>
        <w:br/>
        <w:t>Step 3: Once formatting is complete, remove the TF card from the unit and connect it to a computer. Copy the latest firmware file to the TF card ("FIRMWARE.bin").</w:t>
        <w:br/>
        <w:br/>
        <w:t>Note:</w:t>
        <w:br/>
        <w:t>- After the update, this file will be automatically deleted from the TF card.</w:t>
        <w:br/>
        <w:br/>
        <w:t>Step 4: Insert the TF card into the unit and power it on. The firmware update will start automatically.</w:t>
      </w:r>
    </w:p>
    <w:p>
      <w:pPr>
        <w:pStyle w:val="Heading2"/>
      </w:pPr>
      <w:r>
        <w:t>Italiano</w:t>
      </w:r>
    </w:p>
    <w:p>
      <w:r>
        <w:t>Passo 1: Inserire la scheda TF nel BIKE PLAY BMW.</w:t>
        <w:br/>
        <w:br/>
        <w:t>Passo 2: Accendere il BIKE PLAY BMW e formattare la scheda TF. Per accedere alla funzione di formattazione è necessario abilitare preventivamente la funzione “CAMERE”.</w:t>
        <w:br/>
        <w:br/>
        <w:t>Passo 3: Una volta completata la formattazione, rimuovere la scheda TF dall’unità e collegarla a un computer. Copiare sulla scheda TF il file del firmware più recente ("FIRMWARE.bin").</w:t>
        <w:br/>
        <w:br/>
        <w:t>Nota:</w:t>
        <w:br/>
        <w:t>- Dopo l’aggiornamento, questo file verrà eliminato automaticamente dalla scheda TF.</w:t>
        <w:br/>
        <w:br/>
        <w:t>Passo 4: Inserire la scheda TF nell’unità e accenderla. L’aggiornamento verrà avviato automaticamente.</w:t>
      </w:r>
    </w:p>
    <w:p>
      <w:pPr>
        <w:pStyle w:val="Heading2"/>
      </w:pPr>
      <w:r>
        <w:t>Español</w:t>
      </w:r>
    </w:p>
    <w:p>
      <w:r>
        <w:t>Paso 1: Inserte la tarjeta TF en el BIKE PLAY BMW.</w:t>
        <w:br/>
        <w:br/>
        <w:t>Paso 2: Encienda el BIKE PLAY BMW y formatee la tarjeta TF. Para acceder a la función de formateo, primero debe habilitar la función “CÁMARAS”.</w:t>
        <w:br/>
        <w:br/>
        <w:t>Paso 3: Una vez finalizado el formateo, retire la tarjeta TF de la unidad y conéctela a un ordenador. Copie el archivo de firmware más reciente ("FIRMWARE.bin") en la tarjeta TF.</w:t>
        <w:br/>
        <w:br/>
        <w:t>Nota:</w:t>
        <w:br/>
        <w:t>- Después de la actualización, este archivo se eliminará automáticamente de la tarjeta TF.</w:t>
        <w:br/>
        <w:br/>
        <w:t>Paso 4: Inserte la tarjeta TF en la unidad y enciéndala. La actualización se iniciará automáticamente.</w:t>
      </w:r>
    </w:p>
    <w:p>
      <w:pPr>
        <w:pStyle w:val="Heading2"/>
      </w:pPr>
      <w:r>
        <w:t>Français</w:t>
      </w:r>
    </w:p>
    <w:p>
      <w:r>
        <w:t>Étape 1 : Insérez la carte TF dans le BIKE PLAY BMW.</w:t>
        <w:br/>
        <w:br/>
        <w:t>Étape 2 : Allumez le BIKE PLAY BMW et formatez la carte TF. Pour accéder à la fonction de formatage, vous devez d’abord activer la fonction « CAMÉRAS ».</w:t>
        <w:br/>
        <w:br/>
        <w:t>Étape 3 : Une fois le formatage terminé, retirez la carte TF et connectez-la à un ordinateur. Copiez le fichier firmware le plus récent ("FIRMWARE.bin") sur la carte TF.</w:t>
        <w:br/>
        <w:br/>
        <w:t>Remarque :</w:t>
        <w:br/>
        <w:t>- Après la mise à jour, ce fichier sera automatiquement supprimé de la carte TF.</w:t>
        <w:br/>
        <w:br/>
        <w:t>Étape 4 : Réinsérez la carte TF dans l’appareil et allumez-le. La mise à jour démarrera automatiquement.</w:t>
      </w:r>
    </w:p>
    <w:p>
      <w:pPr>
        <w:pStyle w:val="Heading2"/>
      </w:pPr>
      <w:r>
        <w:t>Português</w:t>
      </w:r>
    </w:p>
    <w:p>
      <w:r>
        <w:t>Passo 1: Insira o cartão TF no BIKE PLAY BMW.</w:t>
        <w:br/>
        <w:br/>
        <w:t>Passo 2: Ligue o BIKE PLAY BMW e formate o cartão TF. Para aceder à função de formatação, deverá primeiro ativar a função “CÂMARAS”.</w:t>
        <w:br/>
        <w:br/>
        <w:t>Passo 3: Após concluir a formatação, retire o cartão TF da unidade e ligue-o a um computador. Copie o ficheiro de firmware mais recente ("FIRMWARE.bin") para o cartão TF.</w:t>
        <w:br/>
        <w:br/>
        <w:t>Nota:</w:t>
        <w:br/>
        <w:t>- Após a atualização, este ficheiro será automaticamente eliminado do cartão TF.</w:t>
        <w:br/>
        <w:br/>
        <w:t>Passo 4: Insira novamente o cartão TF na unidade e ligue-a. A atualização será iniciada automaticamente.</w:t>
      </w:r>
    </w:p>
    <w:p>
      <w:pPr>
        <w:pStyle w:val="Heading2"/>
      </w:pPr>
      <w:r>
        <w:t>Deutsch</w:t>
      </w:r>
    </w:p>
    <w:p>
      <w:r>
        <w:t>Schritt 1: Stecken Sie die TF-Karte in das BIKE PLAY BMW ein.</w:t>
        <w:br/>
        <w:br/>
        <w:t>Schritt 2: Schalten Sie das BIKE PLAY BMW ein und formatieren Sie die TF-Karte. Dafür muss zunächst die Funktion „KAMERAS“ aktiviert werden.</w:t>
        <w:br/>
        <w:br/>
        <w:t>Schritt 3: Entfernen Sie nach der Formatierung die TF-Karte und verbinden Sie sie mit einem Computer. Kopieren Sie die aktuelle Firmware-Datei ("FIRMWARE.bin") auf die TF-Karte.</w:t>
        <w:br/>
        <w:br/>
        <w:t>Hinweis:</w:t>
        <w:br/>
        <w:t>- Nach dem Update wird diese Datei automatisch von der TF-Karte gelöscht.</w:t>
        <w:br/>
        <w:br/>
        <w:t>Schritt 4: Setzen Sie die TF-Karte wieder in das Gerät ein und schalten Sie es ein. Das Firmware-Update startet automatisch.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2F1884D5F3DA42AC3DDDAF22C50E22" ma:contentTypeVersion="17" ma:contentTypeDescription="Creare un nuovo documento." ma:contentTypeScope="" ma:versionID="b69a4c03fc23ed76d5ad6617b678ddd0">
  <xsd:schema xmlns:xsd="http://www.w3.org/2001/XMLSchema" xmlns:xs="http://www.w3.org/2001/XMLSchema" xmlns:p="http://schemas.microsoft.com/office/2006/metadata/properties" xmlns:ns2="1ae10b0c-6c02-49ff-b5f4-5106c2f8d724" xmlns:ns3="25dac875-4634-40c9-96ce-9fc322182c46" targetNamespace="http://schemas.microsoft.com/office/2006/metadata/properties" ma:root="true" ma:fieldsID="13888b8a64414bbb48b1ed93c2bcbdc0" ns2:_="" ns3:_="">
    <xsd:import namespace="1ae10b0c-6c02-49ff-b5f4-5106c2f8d724"/>
    <xsd:import namespace="25dac875-4634-40c9-96ce-9fc322182c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e10b0c-6c02-49ff-b5f4-5106c2f8d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7e777b8b-aa24-4311-b907-88021b984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o consenso" ma:internalName="Stato_x0020_consens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dac875-4634-40c9-96ce-9fc322182c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0e0919b-7c7d-47d4-89f2-ab69911d9fc4}" ma:internalName="TaxCatchAll" ma:showField="CatchAllData" ma:web="25dac875-4634-40c9-96ce-9fc322182c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dac875-4634-40c9-96ce-9fc322182c46" xsi:nil="true"/>
    <_Flow_SignoffStatus xmlns="1ae10b0c-6c02-49ff-b5f4-5106c2f8d724" xsi:nil="true"/>
    <lcf76f155ced4ddcb4097134ff3c332f xmlns="1ae10b0c-6c02-49ff-b5f4-5106c2f8d7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681B99-8FD8-44EC-B782-FED4D5563102}"/>
</file>

<file path=customXml/itemProps3.xml><?xml version="1.0" encoding="utf-8"?>
<ds:datastoreItem xmlns:ds="http://schemas.openxmlformats.org/officeDocument/2006/customXml" ds:itemID="{049C377E-C81F-4D28-BD4F-47C717F31CD2}"/>
</file>

<file path=customXml/itemProps4.xml><?xml version="1.0" encoding="utf-8"?>
<ds:datastoreItem xmlns:ds="http://schemas.openxmlformats.org/officeDocument/2006/customXml" ds:itemID="{5D98CD36-0350-481C-8AC5-016380CE5B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Bertazzoni</dc:creator>
  <cp:keywords/>
  <dc:description>generated by python-docx</dc:description>
  <cp:lastModifiedBy>Paolo Bertazzoni</cp:lastModifiedBy>
  <cp:revision>1</cp:revision>
  <dcterms:created xsi:type="dcterms:W3CDTF">2026-07-28T07:10:29Z</dcterms:created>
  <dcterms:modified xsi:type="dcterms:W3CDTF">2026-07-28T07:10:29Z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0x0101008F2F1884D5F3DA42AC3DDDAF22C50E22</vt:lpwstr>
  </property>
</Properties>
</file>