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841DC" w14:textId="731BC347" w:rsidR="00380A88" w:rsidRPr="00245DFA" w:rsidRDefault="00B97FEB">
      <w:pPr>
        <w:pStyle w:val="Titolo1"/>
        <w:rPr>
          <w:lang w:val="it-IT"/>
        </w:rPr>
      </w:pPr>
      <w:r w:rsidRPr="00245DFA">
        <w:rPr>
          <w:lang w:val="it-IT"/>
        </w:rPr>
        <w:t>Firmware Update V</w:t>
      </w:r>
      <w:r w:rsidR="00C0663A">
        <w:rPr>
          <w:lang w:val="it-IT"/>
        </w:rPr>
        <w:t>0</w:t>
      </w:r>
      <w:r w:rsidRPr="00245DFA">
        <w:rPr>
          <w:lang w:val="it-IT"/>
        </w:rPr>
        <w:t>.</w:t>
      </w:r>
      <w:r w:rsidR="00C0663A">
        <w:rPr>
          <w:lang w:val="it-IT"/>
        </w:rPr>
        <w:t>2</w:t>
      </w:r>
      <w:r w:rsidRPr="00245DFA">
        <w:rPr>
          <w:lang w:val="it-IT"/>
        </w:rPr>
        <w:t>.</w:t>
      </w:r>
      <w:r w:rsidR="00C0663A">
        <w:rPr>
          <w:lang w:val="it-IT"/>
        </w:rPr>
        <w:t>1</w:t>
      </w:r>
      <w:r w:rsidR="00FD01C8">
        <w:rPr>
          <w:lang w:val="it-IT"/>
        </w:rPr>
        <w:t>7</w:t>
      </w:r>
    </w:p>
    <w:p w14:paraId="65F363AB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Italiano</w:t>
      </w:r>
    </w:p>
    <w:p w14:paraId="454393A7" w14:textId="4DB0A925" w:rsidR="00380A88" w:rsidRPr="00245DFA" w:rsidRDefault="00B97FEB">
      <w:pPr>
        <w:rPr>
          <w:lang w:val="it-IT"/>
        </w:rPr>
      </w:pPr>
      <w:r w:rsidRPr="00245DFA">
        <w:rPr>
          <w:lang w:val="it-IT"/>
        </w:rPr>
        <w:t>Il nuovo firmware V</w:t>
      </w:r>
      <w:r w:rsidR="00C0663A">
        <w:rPr>
          <w:lang w:val="it-IT"/>
        </w:rPr>
        <w:t>0</w:t>
      </w:r>
      <w:r w:rsidRPr="00245DFA">
        <w:rPr>
          <w:lang w:val="it-IT"/>
        </w:rPr>
        <w:t>.2.</w:t>
      </w:r>
      <w:r w:rsidR="00C0663A">
        <w:rPr>
          <w:lang w:val="it-IT"/>
        </w:rPr>
        <w:t>1</w:t>
      </w:r>
      <w:r w:rsidR="00FD01C8">
        <w:rPr>
          <w:lang w:val="it-IT"/>
        </w:rPr>
        <w:t>7</w:t>
      </w:r>
      <w:r w:rsidRPr="00245DFA">
        <w:rPr>
          <w:lang w:val="it-IT"/>
        </w:rPr>
        <w:t xml:space="preserve"> fissa alcuni bug minori e migliora la stabilità generale del sistema.</w:t>
      </w:r>
    </w:p>
    <w:p w14:paraId="4C844329" w14:textId="77777777" w:rsidR="00380A88" w:rsidRDefault="00B97FEB">
      <w:r>
        <w:t>------------------------------</w:t>
      </w:r>
    </w:p>
    <w:p w14:paraId="09115F67" w14:textId="77777777" w:rsidR="00380A88" w:rsidRDefault="00B97FEB">
      <w:r>
        <w:t>English</w:t>
      </w:r>
    </w:p>
    <w:p w14:paraId="7A85AE48" w14:textId="2FFE952A" w:rsidR="00380A88" w:rsidRDefault="00B97FEB">
      <w:r>
        <w:t xml:space="preserve">The new firmware </w:t>
      </w:r>
      <w:r w:rsidR="00C0663A" w:rsidRPr="00C0663A">
        <w:t>V0.2.1</w:t>
      </w:r>
      <w:r w:rsidR="00FD01C8">
        <w:t>7</w:t>
      </w:r>
      <w:r w:rsidR="00C0663A" w:rsidRPr="00C0663A">
        <w:t xml:space="preserve"> </w:t>
      </w:r>
      <w:r>
        <w:t>fixes some minor bugs and improves overall system stability.</w:t>
      </w:r>
    </w:p>
    <w:p w14:paraId="757C0560" w14:textId="77777777" w:rsidR="00380A88" w:rsidRDefault="00B97FEB">
      <w:r>
        <w:t>------------------------------</w:t>
      </w:r>
    </w:p>
    <w:p w14:paraId="31E73294" w14:textId="77777777" w:rsidR="00380A88" w:rsidRDefault="00B97FEB">
      <w:r>
        <w:t>Deutsch</w:t>
      </w:r>
    </w:p>
    <w:p w14:paraId="0D8C379A" w14:textId="15336C98" w:rsidR="00380A88" w:rsidRDefault="00B97FEB">
      <w:r>
        <w:t xml:space="preserve">Die </w:t>
      </w:r>
      <w:proofErr w:type="spellStart"/>
      <w:r>
        <w:t>neue</w:t>
      </w:r>
      <w:proofErr w:type="spellEnd"/>
      <w:r>
        <w:t xml:space="preserve"> Firmware </w:t>
      </w:r>
      <w:r w:rsidR="00C0663A" w:rsidRPr="00C0663A">
        <w:t>V0.2.1</w:t>
      </w:r>
      <w:r w:rsidR="00FD01C8">
        <w:t>7</w:t>
      </w:r>
      <w:r w:rsidR="00C0663A" w:rsidRPr="00C0663A">
        <w:t xml:space="preserve"> </w:t>
      </w:r>
      <w:proofErr w:type="spellStart"/>
      <w:r>
        <w:t>behebt</w:t>
      </w:r>
      <w:proofErr w:type="spellEnd"/>
      <w:r>
        <w:t xml:space="preserve"> </w:t>
      </w:r>
      <w:proofErr w:type="spellStart"/>
      <w:r>
        <w:t>einige</w:t>
      </w:r>
      <w:proofErr w:type="spellEnd"/>
      <w:r>
        <w:t xml:space="preserve"> </w:t>
      </w:r>
      <w:proofErr w:type="spellStart"/>
      <w:r>
        <w:t>kleinere</w:t>
      </w:r>
      <w:proofErr w:type="spellEnd"/>
      <w:r>
        <w:t xml:space="preserve"> Fehler und </w:t>
      </w:r>
      <w:proofErr w:type="spellStart"/>
      <w:r>
        <w:t>verbessert</w:t>
      </w:r>
      <w:proofErr w:type="spellEnd"/>
      <w:r>
        <w:t xml:space="preserve"> die </w:t>
      </w:r>
      <w:proofErr w:type="spellStart"/>
      <w:r>
        <w:t>allgemeine</w:t>
      </w:r>
      <w:proofErr w:type="spellEnd"/>
      <w:r>
        <w:t xml:space="preserve"> </w:t>
      </w:r>
      <w:proofErr w:type="spellStart"/>
      <w:r>
        <w:t>Systemstabilität</w:t>
      </w:r>
      <w:proofErr w:type="spellEnd"/>
      <w:r>
        <w:t>.</w:t>
      </w:r>
    </w:p>
    <w:p w14:paraId="573DCEA2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------------------------------</w:t>
      </w:r>
    </w:p>
    <w:p w14:paraId="792D05D3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Español</w:t>
      </w:r>
    </w:p>
    <w:p w14:paraId="4F455BD9" w14:textId="6E089C64" w:rsidR="00380A88" w:rsidRPr="00245DFA" w:rsidRDefault="00B97FEB">
      <w:pPr>
        <w:rPr>
          <w:lang w:val="it-IT"/>
        </w:rPr>
      </w:pPr>
      <w:r w:rsidRPr="00245DFA">
        <w:rPr>
          <w:lang w:val="it-IT"/>
        </w:rPr>
        <w:t xml:space="preserve">El </w:t>
      </w:r>
      <w:proofErr w:type="spellStart"/>
      <w:r w:rsidRPr="00245DFA">
        <w:rPr>
          <w:lang w:val="it-IT"/>
        </w:rPr>
        <w:t>nuevo</w:t>
      </w:r>
      <w:proofErr w:type="spellEnd"/>
      <w:r w:rsidRPr="00245DFA">
        <w:rPr>
          <w:lang w:val="it-IT"/>
        </w:rPr>
        <w:t xml:space="preserve"> firmware </w:t>
      </w:r>
      <w:r w:rsidR="00C0663A" w:rsidRPr="00245DFA">
        <w:rPr>
          <w:lang w:val="it-IT"/>
        </w:rPr>
        <w:t>V</w:t>
      </w:r>
      <w:r w:rsidR="00C0663A">
        <w:rPr>
          <w:lang w:val="it-IT"/>
        </w:rPr>
        <w:t>0</w:t>
      </w:r>
      <w:r w:rsidR="00C0663A" w:rsidRPr="00245DFA">
        <w:rPr>
          <w:lang w:val="it-IT"/>
        </w:rPr>
        <w:t>.2.</w:t>
      </w:r>
      <w:r w:rsidR="00C0663A">
        <w:rPr>
          <w:lang w:val="it-IT"/>
        </w:rPr>
        <w:t>1</w:t>
      </w:r>
      <w:r w:rsidR="00FD01C8">
        <w:rPr>
          <w:lang w:val="it-IT"/>
        </w:rPr>
        <w:t>7</w:t>
      </w:r>
      <w:r w:rsidR="00C0663A" w:rsidRPr="00245DFA">
        <w:rPr>
          <w:lang w:val="it-IT"/>
        </w:rPr>
        <w:t xml:space="preserve"> </w:t>
      </w:r>
      <w:r w:rsidRPr="00245DFA">
        <w:rPr>
          <w:lang w:val="it-IT"/>
        </w:rPr>
        <w:t xml:space="preserve">corrige </w:t>
      </w:r>
      <w:proofErr w:type="spellStart"/>
      <w:r w:rsidRPr="00245DFA">
        <w:rPr>
          <w:lang w:val="it-IT"/>
        </w:rPr>
        <w:t>algunos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errores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menores</w:t>
      </w:r>
      <w:proofErr w:type="spellEnd"/>
      <w:r w:rsidRPr="00245DFA">
        <w:rPr>
          <w:lang w:val="it-IT"/>
        </w:rPr>
        <w:t xml:space="preserve"> y </w:t>
      </w:r>
      <w:proofErr w:type="spellStart"/>
      <w:r w:rsidRPr="00245DFA">
        <w:rPr>
          <w:lang w:val="it-IT"/>
        </w:rPr>
        <w:t>mejora</w:t>
      </w:r>
      <w:proofErr w:type="spellEnd"/>
      <w:r w:rsidRPr="00245DFA">
        <w:rPr>
          <w:lang w:val="it-IT"/>
        </w:rPr>
        <w:t xml:space="preserve"> la </w:t>
      </w:r>
      <w:proofErr w:type="spellStart"/>
      <w:r w:rsidRPr="00245DFA">
        <w:rPr>
          <w:lang w:val="it-IT"/>
        </w:rPr>
        <w:t>estabilidad</w:t>
      </w:r>
      <w:proofErr w:type="spellEnd"/>
      <w:r w:rsidRPr="00245DFA">
        <w:rPr>
          <w:lang w:val="it-IT"/>
        </w:rPr>
        <w:t xml:space="preserve"> general del sistema.</w:t>
      </w:r>
    </w:p>
    <w:p w14:paraId="32E178C3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------------------------------</w:t>
      </w:r>
    </w:p>
    <w:p w14:paraId="0EE29E05" w14:textId="77777777" w:rsidR="00380A88" w:rsidRPr="00245DFA" w:rsidRDefault="00B97FEB">
      <w:pPr>
        <w:rPr>
          <w:lang w:val="it-IT"/>
        </w:rPr>
      </w:pPr>
      <w:proofErr w:type="spellStart"/>
      <w:r w:rsidRPr="00245DFA">
        <w:rPr>
          <w:lang w:val="it-IT"/>
        </w:rPr>
        <w:t>Français</w:t>
      </w:r>
      <w:proofErr w:type="spellEnd"/>
    </w:p>
    <w:p w14:paraId="26D4DCBE" w14:textId="3C831F1B" w:rsidR="00380A88" w:rsidRPr="00245DFA" w:rsidRDefault="00B97FEB">
      <w:pPr>
        <w:rPr>
          <w:lang w:val="it-IT"/>
        </w:rPr>
      </w:pPr>
      <w:r w:rsidRPr="00245DFA">
        <w:rPr>
          <w:lang w:val="it-IT"/>
        </w:rPr>
        <w:t xml:space="preserve">Le nouveau firmware </w:t>
      </w:r>
      <w:r w:rsidR="00C0663A" w:rsidRPr="00245DFA">
        <w:rPr>
          <w:lang w:val="it-IT"/>
        </w:rPr>
        <w:t>V</w:t>
      </w:r>
      <w:r w:rsidR="00C0663A">
        <w:rPr>
          <w:lang w:val="it-IT"/>
        </w:rPr>
        <w:t>0</w:t>
      </w:r>
      <w:r w:rsidR="00C0663A" w:rsidRPr="00245DFA">
        <w:rPr>
          <w:lang w:val="it-IT"/>
        </w:rPr>
        <w:t>.2.</w:t>
      </w:r>
      <w:r w:rsidR="00C0663A">
        <w:rPr>
          <w:lang w:val="it-IT"/>
        </w:rPr>
        <w:t>1</w:t>
      </w:r>
      <w:r w:rsidR="00FD01C8">
        <w:rPr>
          <w:lang w:val="it-IT"/>
        </w:rPr>
        <w:t>7</w:t>
      </w:r>
      <w:r w:rsidR="00C0663A" w:rsidRPr="00245DFA">
        <w:rPr>
          <w:lang w:val="it-IT"/>
        </w:rPr>
        <w:t xml:space="preserve"> </w:t>
      </w:r>
      <w:r w:rsidRPr="00245DFA">
        <w:rPr>
          <w:lang w:val="it-IT"/>
        </w:rPr>
        <w:t xml:space="preserve">corrige </w:t>
      </w:r>
      <w:proofErr w:type="spellStart"/>
      <w:r w:rsidRPr="00245DFA">
        <w:rPr>
          <w:lang w:val="it-IT"/>
        </w:rPr>
        <w:t>certains</w:t>
      </w:r>
      <w:proofErr w:type="spellEnd"/>
      <w:r w:rsidRPr="00245DFA">
        <w:rPr>
          <w:lang w:val="it-IT"/>
        </w:rPr>
        <w:t xml:space="preserve"> bugs </w:t>
      </w:r>
      <w:proofErr w:type="spellStart"/>
      <w:r w:rsidRPr="00245DFA">
        <w:rPr>
          <w:lang w:val="it-IT"/>
        </w:rPr>
        <w:t>mineurs</w:t>
      </w:r>
      <w:proofErr w:type="spellEnd"/>
      <w:r w:rsidRPr="00245DFA">
        <w:rPr>
          <w:lang w:val="it-IT"/>
        </w:rPr>
        <w:t xml:space="preserve"> et </w:t>
      </w:r>
      <w:proofErr w:type="spellStart"/>
      <w:r w:rsidRPr="00245DFA">
        <w:rPr>
          <w:lang w:val="it-IT"/>
        </w:rPr>
        <w:t>améliore</w:t>
      </w:r>
      <w:proofErr w:type="spellEnd"/>
      <w:r w:rsidRPr="00245DFA">
        <w:rPr>
          <w:lang w:val="it-IT"/>
        </w:rPr>
        <w:t xml:space="preserve"> la </w:t>
      </w:r>
      <w:proofErr w:type="spellStart"/>
      <w:r w:rsidRPr="00245DFA">
        <w:rPr>
          <w:lang w:val="it-IT"/>
        </w:rPr>
        <w:t>stabilité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générale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du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système</w:t>
      </w:r>
      <w:proofErr w:type="spellEnd"/>
      <w:r w:rsidRPr="00245DFA">
        <w:rPr>
          <w:lang w:val="it-IT"/>
        </w:rPr>
        <w:t>.</w:t>
      </w:r>
    </w:p>
    <w:sectPr w:rsidR="00380A88" w:rsidRPr="00245DF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38889571">
    <w:abstractNumId w:val="8"/>
  </w:num>
  <w:num w:numId="2" w16cid:durableId="1299722775">
    <w:abstractNumId w:val="6"/>
  </w:num>
  <w:num w:numId="3" w16cid:durableId="726337859">
    <w:abstractNumId w:val="5"/>
  </w:num>
  <w:num w:numId="4" w16cid:durableId="1342586037">
    <w:abstractNumId w:val="4"/>
  </w:num>
  <w:num w:numId="5" w16cid:durableId="1732655796">
    <w:abstractNumId w:val="7"/>
  </w:num>
  <w:num w:numId="6" w16cid:durableId="1826824008">
    <w:abstractNumId w:val="3"/>
  </w:num>
  <w:num w:numId="7" w16cid:durableId="2022389187">
    <w:abstractNumId w:val="2"/>
  </w:num>
  <w:num w:numId="8" w16cid:durableId="740248248">
    <w:abstractNumId w:val="1"/>
  </w:num>
  <w:num w:numId="9" w16cid:durableId="1121724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50BD"/>
    <w:rsid w:val="0015074B"/>
    <w:rsid w:val="00245DFA"/>
    <w:rsid w:val="0029639D"/>
    <w:rsid w:val="00326F90"/>
    <w:rsid w:val="00380A88"/>
    <w:rsid w:val="00725EF0"/>
    <w:rsid w:val="007E16E9"/>
    <w:rsid w:val="00AA1D8D"/>
    <w:rsid w:val="00B47730"/>
    <w:rsid w:val="00B97FEB"/>
    <w:rsid w:val="00C0663A"/>
    <w:rsid w:val="00C646FB"/>
    <w:rsid w:val="00CB0664"/>
    <w:rsid w:val="00FC693F"/>
    <w:rsid w:val="00FD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062061"/>
  <w14:defaultImageDpi w14:val="300"/>
  <w15:docId w15:val="{40DD0774-17EA-4805-9048-A03F5CEA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2F1884D5F3DA42AC3DDDAF22C50E22" ma:contentTypeVersion="18" ma:contentTypeDescription="Creare un nuovo documento." ma:contentTypeScope="" ma:versionID="353d7f9dae4d0bf8182353e5d4aeb279">
  <xsd:schema xmlns:xsd="http://www.w3.org/2001/XMLSchema" xmlns:xs="http://www.w3.org/2001/XMLSchema" xmlns:p="http://schemas.microsoft.com/office/2006/metadata/properties" xmlns:ns2="1ae10b0c-6c02-49ff-b5f4-5106c2f8d724" xmlns:ns3="25dac875-4634-40c9-96ce-9fc322182c46" targetNamespace="http://schemas.microsoft.com/office/2006/metadata/properties" ma:root="true" ma:fieldsID="15ecc5e7cd631114488f451da2e0a910" ns2:_="" ns3:_="">
    <xsd:import namespace="1ae10b0c-6c02-49ff-b5f4-5106c2f8d724"/>
    <xsd:import namespace="25dac875-4634-40c9-96ce-9fc322182c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e10b0c-6c02-49ff-b5f4-5106c2f8d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7e777b8b-aa24-4311-b907-88021b984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o consenso" ma:internalName="Stato_x0020_consenso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dac875-4634-40c9-96ce-9fc322182c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0e0919b-7c7d-47d4-89f2-ab69911d9fc4}" ma:internalName="TaxCatchAll" ma:showField="CatchAllData" ma:web="25dac875-4634-40c9-96ce-9fc322182c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dac875-4634-40c9-96ce-9fc322182c46" xsi:nil="true"/>
    <_Flow_SignoffStatus xmlns="1ae10b0c-6c02-49ff-b5f4-5106c2f8d724" xsi:nil="true"/>
    <lcf76f155ced4ddcb4097134ff3c332f xmlns="1ae10b0c-6c02-49ff-b5f4-5106c2f8d7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D0EEC4-F6E4-46D0-A933-2DE8BB111D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4B1AE-082A-44AD-8C92-26B65522A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e10b0c-6c02-49ff-b5f4-5106c2f8d724"/>
    <ds:schemaRef ds:uri="25dac875-4634-40c9-96ce-9fc322182c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68A805-AB8A-41F6-B9CB-5353B450031D}">
  <ds:schemaRefs>
    <ds:schemaRef ds:uri="http://schemas.microsoft.com/office/2006/metadata/properties"/>
    <ds:schemaRef ds:uri="http://schemas.microsoft.com/office/infopath/2007/PartnerControls"/>
    <ds:schemaRef ds:uri="25dac875-4634-40c9-96ce-9fc322182c46"/>
    <ds:schemaRef ds:uri="1ae10b0c-6c02-49ff-b5f4-5106c2f8d7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Paolo Bertazzoni</cp:lastModifiedBy>
  <cp:revision>5</cp:revision>
  <dcterms:created xsi:type="dcterms:W3CDTF">2013-12-23T23:15:00Z</dcterms:created>
  <dcterms:modified xsi:type="dcterms:W3CDTF">2026-08-31T08:24:00Z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0x0101008F2F1884D5F3DA42AC3DDDAF22C50E22</vt:lpwstr>
  </property>
  <property fmtid="{D5CDD505-2E9C-101B-9397-08002B2CF9AE}" pid="3" name="MediaServiceImageTags">
    <vt:lpwstr/>
  </property>
</Properties>
</file>